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750B2" w14:textId="1E5D1C41" w:rsidR="00EA32D3" w:rsidRPr="008F1664" w:rsidRDefault="00BD67CC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</w:t>
      </w:r>
      <w:r w:rsidR="00565080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Verklaring aanvaarding hoofdelijke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>worden, mits een 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6A2B923C" w14:textId="12C0BBAB" w:rsidR="00E20051" w:rsidRPr="00BB2831" w:rsidRDefault="00620EEA" w:rsidP="00BB2831">
      <w:pPr>
        <w:rPr>
          <w:rFonts w:ascii="Arial" w:hAnsi="Arial" w:cs="Arial"/>
          <w:sz w:val="20"/>
          <w:szCs w:val="20"/>
        </w:rPr>
      </w:pPr>
      <w:r w:rsidRPr="00646B9E">
        <w:rPr>
          <w:rFonts w:ascii="Arial" w:hAnsi="Arial" w:cs="Arial"/>
          <w:sz w:val="20"/>
          <w:szCs w:val="20"/>
        </w:rPr>
        <w:t>Ondergetekende verklaart</w:t>
      </w:r>
      <w:r w:rsidR="004C5D70" w:rsidRPr="00646B9E">
        <w:rPr>
          <w:rFonts w:ascii="Arial" w:hAnsi="Arial" w:cs="Arial"/>
          <w:sz w:val="20"/>
          <w:szCs w:val="20"/>
        </w:rPr>
        <w:t xml:space="preserve"> inzake de o</w:t>
      </w:r>
      <w:r w:rsidR="00B13ECD" w:rsidRPr="00646B9E">
        <w:rPr>
          <w:rFonts w:ascii="Arial" w:hAnsi="Arial" w:cs="Arial"/>
          <w:sz w:val="20"/>
          <w:szCs w:val="20"/>
        </w:rPr>
        <w:t xml:space="preserve">pdracht behorende bij </w:t>
      </w:r>
      <w:r w:rsidR="00646B9E" w:rsidRPr="00646B9E">
        <w:rPr>
          <w:rFonts w:ascii="Arial" w:hAnsi="Arial" w:cs="Arial"/>
          <w:sz w:val="20"/>
          <w:szCs w:val="20"/>
        </w:rPr>
        <w:t>“</w:t>
      </w:r>
      <w:r w:rsidR="00646B9E" w:rsidRPr="00646B9E">
        <w:rPr>
          <w:rFonts w:ascii="Arial" w:hAnsi="Arial" w:cs="Arial"/>
          <w:i/>
          <w:sz w:val="20"/>
          <w:szCs w:val="20"/>
        </w:rPr>
        <w:t>Europese aanbesteding verwerken groenafval</w:t>
      </w:r>
      <w:r w:rsidR="003556BE" w:rsidRPr="00646B9E">
        <w:rPr>
          <w:rFonts w:ascii="Arial" w:hAnsi="Arial" w:cs="Arial"/>
          <w:b/>
          <w:bCs/>
          <w:i/>
          <w:sz w:val="20"/>
          <w:szCs w:val="20"/>
        </w:rPr>
        <w:t>”</w:t>
      </w:r>
      <w:r w:rsidR="00B13ECD" w:rsidRPr="00646B9E">
        <w:rPr>
          <w:rFonts w:ascii="Arial" w:hAnsi="Arial" w:cs="Arial"/>
          <w:sz w:val="20"/>
          <w:szCs w:val="20"/>
        </w:rPr>
        <w:t xml:space="preserve"> dat: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Inschrijver bij gunning van de opdracht tegenover de opdrachtgever</w:t>
      </w:r>
      <w:r w:rsidRPr="00BB283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BB2831">
        <w:rPr>
          <w:rFonts w:ascii="Arial" w:hAnsi="Arial" w:cs="Arial"/>
          <w:sz w:val="20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ascii="Arial" w:hAnsi="Arial" w:cs="Arial"/>
          <w:b/>
          <w:sz w:val="20"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lastRenderedPageBreak/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999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B2E3C" w14:textId="77777777" w:rsidR="00C76BE8" w:rsidRDefault="00C76BE8">
      <w:r>
        <w:separator/>
      </w:r>
    </w:p>
  </w:endnote>
  <w:endnote w:type="continuationSeparator" w:id="0">
    <w:p w14:paraId="1AB47D40" w14:textId="77777777" w:rsidR="00C76BE8" w:rsidRDefault="00C7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ascii="Arial" w:hAnsi="Arial" w:cs="Arial"/>
              <w:sz w:val="16"/>
              <w:szCs w:val="16"/>
            </w:rPr>
          </w:pPr>
          <w:r w:rsidRPr="000E78A8">
            <w:rPr>
              <w:rFonts w:ascii="Arial" w:hAnsi="Arial"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F5375" w14:textId="77777777" w:rsidR="00C76BE8" w:rsidRDefault="00C76BE8">
      <w:r>
        <w:separator/>
      </w:r>
    </w:p>
  </w:footnote>
  <w:footnote w:type="continuationSeparator" w:id="0">
    <w:p w14:paraId="283B0D4C" w14:textId="77777777" w:rsidR="00C76BE8" w:rsidRDefault="00C76BE8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D1924"/>
    <w:rsid w:val="000E78A8"/>
    <w:rsid w:val="000F2E5B"/>
    <w:rsid w:val="000F7C0A"/>
    <w:rsid w:val="00106D0F"/>
    <w:rsid w:val="001220E3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97618"/>
    <w:rsid w:val="002A65B6"/>
    <w:rsid w:val="002C3A1E"/>
    <w:rsid w:val="002F7526"/>
    <w:rsid w:val="003375F5"/>
    <w:rsid w:val="00345DCE"/>
    <w:rsid w:val="003556BE"/>
    <w:rsid w:val="00372CFB"/>
    <w:rsid w:val="0037747A"/>
    <w:rsid w:val="003920A2"/>
    <w:rsid w:val="00405EE2"/>
    <w:rsid w:val="00416E5D"/>
    <w:rsid w:val="0045016A"/>
    <w:rsid w:val="00460336"/>
    <w:rsid w:val="00485245"/>
    <w:rsid w:val="004C1C55"/>
    <w:rsid w:val="004C5D70"/>
    <w:rsid w:val="004D1708"/>
    <w:rsid w:val="004D2104"/>
    <w:rsid w:val="004F68AA"/>
    <w:rsid w:val="00534AB0"/>
    <w:rsid w:val="00565080"/>
    <w:rsid w:val="00575BE3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46B9E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E0564"/>
    <w:rsid w:val="009E06CC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B2831"/>
    <w:rsid w:val="00BD67CC"/>
    <w:rsid w:val="00BD764D"/>
    <w:rsid w:val="00BE161F"/>
    <w:rsid w:val="00BF655A"/>
    <w:rsid w:val="00C133D1"/>
    <w:rsid w:val="00C1526A"/>
    <w:rsid w:val="00C76BE8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372CF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372CFB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72CFB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customXml/itemProps4.xml><?xml version="1.0" encoding="utf-8"?>
<ds:datastoreItem xmlns:ds="http://schemas.openxmlformats.org/officeDocument/2006/customXml" ds:itemID="{68FEF458-156D-4C9D-BA90-90A4F0BFF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Sander de Jong</cp:lastModifiedBy>
  <cp:revision>2</cp:revision>
  <cp:lastPrinted>2008-01-16T14:46:00Z</cp:lastPrinted>
  <dcterms:created xsi:type="dcterms:W3CDTF">2024-08-14T09:39:00Z</dcterms:created>
  <dcterms:modified xsi:type="dcterms:W3CDTF">2024-08-14T09:39:00Z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